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604640048" name="019ec9f6-2f40-7767-a1c3-5b5362d16a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699989" name="019ec9f6-2f40-7767-a1c3-5b5362d16a7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Ganzes OG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796914685" name="019eca1b-5f8f-7bb4-8c3c-5e07ef53fa8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3361430" name="019eca1b-5f8f-7bb4-8c3c-5e07ef53fa88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Gelblichen Teppichkleber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Kinder-Schlafzimmer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811236524" name="019eca1c-c64c-7204-8899-19a24eacf5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2853050" name="019eca1c-c64c-7204-8899-19a24eacf542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EG-OG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223593935" name="019eca1e-98fb-7377-9ef6-038bc83707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2019251" name="019eca1e-98fb-7377-9ef6-038bc83707b4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Elternschlafzimmer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00279563" name="019eca24-d4a5-79bc-badd-8b2d9e74e75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5803476" name="019eca24-d4a5-79bc-badd-8b2d9e74e750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724061599" name="019eca5d-7165-76d9-9e31-bee0efa91c3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657715" name="019eca5d-7165-76d9-9e31-bee0efa91c34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2517946" name="019eca63-48f5-77f8-9119-0f71b2a81de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9559601" name="019eca63-48f5-77f8-9119-0f71b2a81de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310222160" name="019eca67-c358-7294-8190-7266b291cb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533804" name="019eca67-c358-7294-8190-7266b291cb2e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UG-EG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446397196" name="019eca71-4da0-7378-80a5-3a884961f5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7198771" name="019eca71-4da0-7378-80a5-3a884961f5af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Ganzes OG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108984635" name="019eca20-19aa-70e7-bcfe-81eeaff544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3406547" name="019eca20-19aa-70e7-bcfe-81eeaff54486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Holzdecke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91557794" name="019eca22-aa5f-7d22-8bb4-445a3a3448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8902285" name="019eca22-aa5f-7d22-8bb4-445a3a3448a2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Gang/Küche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4249309" name="019eca5b-0481-7061-ad18-9f83ad4c75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9263559" name="019eca5b-0481-7061-ad18-9f83ad4c7566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Dusche/ 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33573606" name="019eca5f-1cca-77c3-8151-c6282fa561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649306" name="019eca5f-1cca-77c3-8151-c6282fa561c1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364594607" name="019eca23-a6c5-74f7-aa00-817f42621b6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4967544" name="019eca23-a6c5-74f7-aa00-817f42621b65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Dusche/ 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091158449" name="019eca5f-e5a4-746d-8c25-b33f1470dd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7661786" name="019eca5f-e5a4-746d-8c25-b33f1470ddc8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368654995" name="019eca66-b49d-75dd-84bf-19114a4d90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9684850" name="019eca66-b49d-75dd-84bf-19114a4d9011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Gang/Küche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141084173" name="019eca5c-566c-7a96-9f08-9195b506a01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1905673" name="019eca5c-566c-7a96-9f08-9195b506a01f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86325354" name="019eca5e-1314-7860-b003-cadc61c579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2393162" name="019eca5e-1314-7860-b003-cadc61c579e2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Dusche/ 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904251668" name="019eca60-d978-7000-a0e1-5075bfd9eb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6574430" name="019eca60-d978-7000-a0e1-5075bfd9eb9c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993706818" name="019eca64-3fb5-7d97-b61b-07149a5c6dd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9235683" name="019eca64-3fb5-7d97-b61b-07149a5c6dd9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67566839" name="019eca69-c180-75c6-8858-1f836bbe2b5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7108573" name="019eca69-c180-75c6-8858-1f836bbe2b5f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UG-EG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80911021" name="019eca72-8169-7725-97c1-01112d7341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5222365" name="019eca72-8169-7725-97c1-01112d7341d0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Parkettboden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014127131" name="019eca62-2305-70f1-a629-e88d615d1a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6658905" name="019eca62-2305-70f1-a629-e88d615d1a98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 Schnur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862929837" name="019eca64-f297-7569-ba24-d180d6e59c1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6542492" name="019eca64-f297-7569-ba24-d180d6e59c19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Gesamtes UG </w:t>
            </w:r>
          </w:p>
          <w:p>
            <w:pPr>
              <w:spacing w:before="0" w:after="0" w:line="240" w:lineRule="auto"/>
            </w:pPr>
            <w:r>
              <w:t>EG-UG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327854173" name="019eca73-b638-7fdf-b8cb-aac0cb06d5d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804874" name="019eca73-b638-7fdf-b8cb-aac0cb06d5d7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Werkstatt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949883083" name="019eca76-eb35-7db0-bb68-417f8131aa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2551792" name="019eca76-eb35-7db0-bb68-417f8131aa05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Dach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Dachabdeckung </w:t>
            </w:r>
          </w:p>
        </w:tc>
        <w:tc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61869174" name="019eca7c-eccb-7052-a516-f749ffa0f1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7571526" name="019eca7c-eccb-7052-a516-f749ffa0f1bf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1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Nussbaumweg 31, Bottmingen</w:t>
          </w:r>
        </w:p>
        <w:p>
          <w:pPr>
            <w:spacing w:before="0" w:after="0"/>
          </w:pPr>
          <w:r>
            <w:t>DN 984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footer.xml" Type="http://schemas.openxmlformats.org/officeDocument/2006/relationships/footer" Id="rId31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